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Schlafzimmer und 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8663480" name="7dfea430-f43c-11ef-a367-2106712ed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710587" name="7dfea430-f43c-11ef-a367-2106712ed30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4006476" name="afe99270-f43c-11ef-b0e3-a1620f48e0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384507" name="afe99270-f43c-11ef-b0e3-a1620f48e0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069595" name="c7a5ed50-f43c-11ef-9264-f78eb827d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497179" name="c7a5ed50-f43c-11ef-9264-f78eb827d88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34416" name="f471f9a0-f43c-11ef-8293-0396149424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550703" name="f471f9a0-f43c-11ef-8293-03961494249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8409909" name="41d33d80-f43d-11ef-b22b-ad52788b09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58342" name="41d33d80-f43d-11ef-b22b-ad52788b097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2882134" name="23c12e60-f43d-11ef-b719-8f91bf341c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169905" name="23c12e60-f43d-11ef-b719-8f91bf341c9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4417343" name="5252f4a0-f43f-11ef-a02a-f3bf160fb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573478" name="5252f4a0-f43f-11ef-a02a-f3bf160fb5d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Gesammtes 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721164" name="71d40f00-f43d-11ef-b1d5-bb5ad32f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643988" name="71d40f00-f43d-11ef-b1d5-bb5ad32f63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Gang / Treppenhaus </w:t>
            </w:r>
          </w:p>
          <w:p>
            <w:pPr>
              <w:spacing w:before="0" w:after="0" w:line="240" w:lineRule="auto"/>
            </w:pPr>
            <w:r>
              <w:t>EG /UG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593306" name="70e27120-f43f-11ef-a855-19e456bee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418808" name="70e27120-f43f-11ef-a855-19e456beede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351829" name="2ace4460-f440-11ef-a25e-2986c4ef4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448777" name="2ace4460-f440-11ef-a25e-2986c4ef4af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9023729" name="41d001d0-f440-11ef-b8b0-4b9486f33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4940" name="41d001d0-f440-11ef-b8b0-4b9486f33d2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1026462" name="58e40ec0-f440-11ef-baef-778f1c5845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834474" name="58e40ec0-f440-11ef-baef-778f1c58450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7060858" name="6d1ee400-f440-11ef-a462-c36e7cf86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556441" name="6d1ee400-f440-11ef-a462-c36e7cf864e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030088" name="ee619980-f441-11ef-aa3f-99ee2300a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275876" name="ee619980-f441-11ef-aa3f-99ee2300ad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5738140" name="07909730-f442-11ef-821a-eb40810e9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378106" name="07909730-f442-11ef-821a-eb40810e9c5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7973220" name="210aa7a0-f442-11ef-b4e7-fddad2dfb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78719" name="210aa7a0-f442-11ef-b4e7-fddad2dfb70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099499" name="ee883ee0-f442-11ef-afa1-0f198b6a5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185225" name="ee883ee0-f442-11ef-afa1-0f198b6a5b4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82140" name="12726dd0-f443-11ef-ae78-034ec3e04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718476" name="12726dd0-f443-11ef-ae78-034ec3e0416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192718" name="2628a9c0-f443-11ef-9f37-7905bde7bf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989783" name="2628a9c0-f443-11ef-9f37-7905bde7bf0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160334" name="cc757290-f443-11ef-acab-433d56b54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35914" name="cc757290-f443-11ef-acab-433d56b54ae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530434" name="38b547e0-f445-11ef-a837-a121143bc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189701" name="38b547e0-f445-11ef-a837-a121143bcc8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Rauchrohr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992660" name="4ec63cb0-f445-11ef-a749-51a5ec3f35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195956" name="4ec63cb0-f445-11ef-a749-51a5ec3f351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Heizraum / Naturkeller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4990263" name="1549c960-f446-11ef-9963-5b791916db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095169" name="1549c960-f446-11ef-9963-5b791916db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Gang / Treppenhaus / Naturkeller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769982" name="69523ce0-f446-11ef-b998-ebd6cc1b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784458" name="69523ce0-f446-11ef-b998-ebd6cc1b588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Türe </w:t>
            </w:r>
          </w:p>
        </w:tc>
        <w:tc>
          <w:p>
            <w:pPr>
              <w:spacing w:before="0" w:after="0" w:line="240" w:lineRule="auto"/>
            </w:pPr>
            <w:r>
              <w:t>Türe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2523928" name="f1626eb0-f447-11ef-a133-eb2f75b85b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009697" name="f1626eb0-f447-11ef-a133-eb2f75b85bb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Alpstrasse 3a, 9430 St. Margrethen</w:t>
          </w:r>
        </w:p>
        <w:p>
          <w:pPr>
            <w:spacing w:before="0" w:after="0"/>
          </w:pPr>
          <w:r>
            <w:t>191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